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27F" w:rsidRDefault="002E727F" w:rsidP="002E727F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2E727F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836474">
        <w:rPr>
          <w:bCs/>
        </w:rPr>
        <w:t>.202</w:t>
      </w:r>
      <w:r>
        <w:rPr>
          <w:bCs/>
        </w:rPr>
        <w:t>1</w:t>
      </w:r>
      <w:r w:rsidR="0064530C">
        <w:rPr>
          <w:bCs/>
        </w:rPr>
        <w:t xml:space="preserve">        №</w:t>
      </w:r>
      <w:r w:rsidR="00836474">
        <w:rPr>
          <w:bCs/>
        </w:rPr>
        <w:t xml:space="preserve"> </w:t>
      </w:r>
    </w:p>
    <w:p w:rsidR="00F82262" w:rsidRDefault="00836474" w:rsidP="0064530C">
      <w:pPr>
        <w:jc w:val="center"/>
        <w:rPr>
          <w:bCs/>
        </w:rPr>
      </w:pPr>
      <w:r>
        <w:rPr>
          <w:bCs/>
        </w:rPr>
        <w:t xml:space="preserve"> </w:t>
      </w: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2E727F" w:rsidRDefault="002E727F" w:rsidP="002E727F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1A7E5C" w:rsidRDefault="002E727F" w:rsidP="002E727F">
      <w:pPr>
        <w:jc w:val="center"/>
      </w:pPr>
      <w:r>
        <w:rPr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</w:t>
      </w:r>
      <w:r w:rsidR="00C5263F">
        <w:rPr>
          <w:bCs/>
        </w:rPr>
        <w:t>8</w:t>
      </w:r>
      <w:r>
        <w:rPr>
          <w:bCs/>
        </w:rPr>
        <w:t>.0</w:t>
      </w:r>
      <w:r w:rsidR="00C5263F">
        <w:rPr>
          <w:bCs/>
        </w:rPr>
        <w:t>6.2020</w:t>
      </w:r>
      <w:r>
        <w:rPr>
          <w:bCs/>
        </w:rPr>
        <w:t xml:space="preserve"> №45 </w:t>
      </w:r>
      <w:r w:rsidR="00960D17">
        <w:rPr>
          <w:bCs/>
        </w:rPr>
        <w:t>О</w:t>
      </w:r>
      <w:r w:rsidR="00760B0C">
        <w:rPr>
          <w:bCs/>
        </w:rPr>
        <w:t xml:space="preserve">б утверждении  административного регламента </w:t>
      </w:r>
      <w:r w:rsidR="00760B0C" w:rsidRPr="00FA05F6">
        <w:rPr>
          <w:bCs/>
        </w:rPr>
        <w:t xml:space="preserve">предоставления </w:t>
      </w:r>
      <w:r w:rsidR="00836474">
        <w:t>муниципальной услуги по принятию на учет граждан в качестве нуждающихся в жилых помещениях</w:t>
      </w:r>
      <w:r w:rsidR="00C5263F">
        <w:t>»</w:t>
      </w:r>
    </w:p>
    <w:p w:rsidR="00836474" w:rsidRDefault="00836474" w:rsidP="00836474">
      <w:pPr>
        <w:jc w:val="center"/>
        <w:rPr>
          <w:bCs/>
        </w:rPr>
      </w:pPr>
    </w:p>
    <w:p w:rsidR="00836474" w:rsidRDefault="00836474" w:rsidP="00836474">
      <w:pPr>
        <w:jc w:val="center"/>
        <w:rPr>
          <w:bCs/>
        </w:rPr>
      </w:pPr>
    </w:p>
    <w:p w:rsidR="00A93858" w:rsidRDefault="00A93858" w:rsidP="001A7E5C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F82262">
        <w:t>,</w:t>
      </w:r>
      <w:r w:rsidR="00F82262" w:rsidRPr="00F82262">
        <w:t xml:space="preserve"> </w:t>
      </w:r>
      <w:r w:rsidR="001A7E5C">
        <w:t>администрация Палецкого сельсовета Баганского ра</w:t>
      </w:r>
      <w:r w:rsidR="003D6C0F">
        <w:t>йона Новосибирской области</w:t>
      </w:r>
      <w:r w:rsidR="001A7E5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</w:t>
      </w:r>
      <w:r w:rsidR="00850616">
        <w:t xml:space="preserve"> </w:t>
      </w:r>
    </w:p>
    <w:p w:rsidR="008536BF" w:rsidRDefault="001E22C2" w:rsidP="001A7E5C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="004A0A7A">
        <w:t>ПОСТАНОВЛЯЕТ</w:t>
      </w:r>
      <w:r w:rsidR="0064530C">
        <w:t>:</w:t>
      </w:r>
    </w:p>
    <w:p w:rsidR="00C5263F" w:rsidRDefault="00015920" w:rsidP="00C5263F">
      <w:pPr>
        <w:ind w:firstLine="709"/>
        <w:jc w:val="both"/>
      </w:pPr>
      <w:r>
        <w:t>1.</w:t>
      </w:r>
      <w:r w:rsidR="00C5263F" w:rsidRPr="00C5263F">
        <w:t xml:space="preserve"> </w:t>
      </w:r>
      <w:r w:rsidR="00C5263F">
        <w:t xml:space="preserve">Внести в </w:t>
      </w:r>
      <w:r w:rsidR="00C5263F">
        <w:rPr>
          <w:bCs/>
        </w:rPr>
        <w:t>постановление администрации Палецкого сельсовета Баганского района Новосибирской области от 18.06.2020 №45 «Об у</w:t>
      </w:r>
      <w:r w:rsidR="00760B0C" w:rsidRPr="00E20B70">
        <w:rPr>
          <w:bCs/>
        </w:rPr>
        <w:t>твер</w:t>
      </w:r>
      <w:r w:rsidR="00C5263F">
        <w:rPr>
          <w:bCs/>
        </w:rPr>
        <w:t>ж</w:t>
      </w:r>
      <w:r w:rsidR="00760B0C" w:rsidRPr="00E20B70">
        <w:rPr>
          <w:bCs/>
        </w:rPr>
        <w:t>д</w:t>
      </w:r>
      <w:r w:rsidR="00C5263F">
        <w:rPr>
          <w:bCs/>
        </w:rPr>
        <w:t>ении</w:t>
      </w:r>
      <w:r w:rsidR="00960D17" w:rsidRPr="00E20B70">
        <w:rPr>
          <w:bCs/>
        </w:rPr>
        <w:t xml:space="preserve"> </w:t>
      </w:r>
      <w:r w:rsidR="00760B0C" w:rsidRPr="00E20B70">
        <w:rPr>
          <w:bCs/>
        </w:rPr>
        <w:t>административн</w:t>
      </w:r>
      <w:r w:rsidR="00C5263F">
        <w:rPr>
          <w:bCs/>
        </w:rPr>
        <w:t>ого</w:t>
      </w:r>
      <w:r w:rsidR="00760B0C" w:rsidRPr="00E20B70">
        <w:rPr>
          <w:bCs/>
        </w:rPr>
        <w:t xml:space="preserve"> регламент</w:t>
      </w:r>
      <w:r w:rsidR="00C5263F">
        <w:rPr>
          <w:bCs/>
        </w:rPr>
        <w:t>а</w:t>
      </w:r>
      <w:r w:rsidR="00760B0C" w:rsidRPr="00E20B70">
        <w:rPr>
          <w:bCs/>
        </w:rPr>
        <w:t xml:space="preserve"> предоставления </w:t>
      </w:r>
      <w:r w:rsidR="00836474">
        <w:t>муниципальной услуги по принятию на учет граждан в качестве нуждающихся в жилых помещениях</w:t>
      </w:r>
      <w:r w:rsidR="00C5263F" w:rsidRPr="00C5263F">
        <w:t xml:space="preserve"> </w:t>
      </w:r>
      <w:r w:rsidR="00C5263F">
        <w:t>следующие изменения:</w:t>
      </w:r>
    </w:p>
    <w:p w:rsidR="00C5263F" w:rsidRDefault="00C5263F" w:rsidP="00C5263F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C5263F" w:rsidRDefault="00C5263F" w:rsidP="00C5263F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C5263F" w:rsidRDefault="00C5263F" w:rsidP="00C5263F">
      <w:pPr>
        <w:autoSpaceDE w:val="0"/>
        <w:autoSpaceDN w:val="0"/>
        <w:adjustRightInd w:val="0"/>
        <w:ind w:firstLine="709"/>
        <w:jc w:val="both"/>
      </w:pPr>
    </w:p>
    <w:p w:rsidR="00C5263F" w:rsidRDefault="00C5263F" w:rsidP="00C5263F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43113E" w:rsidRDefault="00C5263F" w:rsidP="00C5263F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C5263F" w:rsidRDefault="00C5263F" w:rsidP="00C5263F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5263F" w:rsidRDefault="00C5263F" w:rsidP="00C5263F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5263F" w:rsidRDefault="00C5263F" w:rsidP="00C5263F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C5263F" w:rsidRDefault="00C5263F" w:rsidP="00C5263F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C5263F" w:rsidRDefault="00C5263F" w:rsidP="00C5263F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C5263F" w:rsidRDefault="00C5263F" w:rsidP="00C5263F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C5263F" w:rsidRDefault="00C5263F" w:rsidP="00C5263F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C5263F" w:rsidRDefault="00C5263F" w:rsidP="00C5263F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1A7E5C" w:rsidRDefault="00836474" w:rsidP="00C5263F">
      <w:pPr>
        <w:ind w:firstLine="709"/>
        <w:jc w:val="both"/>
      </w:pPr>
      <w:r>
        <w:t>3</w:t>
      </w:r>
      <w:r w:rsidR="00015920">
        <w:t>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 w:rsidR="001A7E5C">
        <w:t xml:space="preserve">1 категории  Калач Е.А.  </w:t>
      </w:r>
    </w:p>
    <w:p w:rsidR="00F3369C" w:rsidRDefault="00F3369C" w:rsidP="001A7E5C">
      <w:pPr>
        <w:jc w:val="both"/>
      </w:pP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 w:rsidR="00590671">
        <w:tab/>
      </w:r>
      <w:r>
        <w:tab/>
        <w:t>В.И.Калач</w:t>
      </w:r>
    </w:p>
    <w:p w:rsidR="00960D17" w:rsidRDefault="00960D17" w:rsidP="0064530C">
      <w:pPr>
        <w:rPr>
          <w:sz w:val="20"/>
          <w:szCs w:val="20"/>
        </w:rPr>
      </w:pPr>
    </w:p>
    <w:p w:rsidR="00960D17" w:rsidRDefault="00960D17" w:rsidP="0064530C">
      <w:pPr>
        <w:rPr>
          <w:sz w:val="20"/>
          <w:szCs w:val="20"/>
        </w:rPr>
      </w:pPr>
    </w:p>
    <w:p w:rsidR="00960D17" w:rsidRDefault="00960D17" w:rsidP="0064530C">
      <w:pPr>
        <w:rPr>
          <w:sz w:val="20"/>
          <w:szCs w:val="20"/>
        </w:rPr>
      </w:pPr>
    </w:p>
    <w:p w:rsidR="00960D17" w:rsidRDefault="00960D17" w:rsidP="0064530C">
      <w:pPr>
        <w:rPr>
          <w:sz w:val="20"/>
          <w:szCs w:val="20"/>
        </w:rPr>
      </w:pPr>
    </w:p>
    <w:p w:rsidR="00960D17" w:rsidRDefault="00960D17" w:rsidP="0064530C">
      <w:pPr>
        <w:rPr>
          <w:sz w:val="20"/>
          <w:szCs w:val="20"/>
        </w:rPr>
      </w:pPr>
    </w:p>
    <w:p w:rsidR="00E20B70" w:rsidRDefault="00E20B70" w:rsidP="0064530C">
      <w:pPr>
        <w:rPr>
          <w:sz w:val="20"/>
          <w:szCs w:val="20"/>
        </w:rPr>
      </w:pPr>
    </w:p>
    <w:p w:rsidR="00C5263F" w:rsidRDefault="00C5263F" w:rsidP="0064530C">
      <w:pPr>
        <w:rPr>
          <w:sz w:val="20"/>
          <w:szCs w:val="20"/>
        </w:rPr>
      </w:pPr>
    </w:p>
    <w:p w:rsidR="00E20B70" w:rsidRDefault="00E20B70" w:rsidP="0064530C">
      <w:pPr>
        <w:rPr>
          <w:sz w:val="20"/>
          <w:szCs w:val="20"/>
        </w:rPr>
      </w:pPr>
    </w:p>
    <w:p w:rsidR="00E20B70" w:rsidRDefault="00E20B70" w:rsidP="0064530C">
      <w:pPr>
        <w:rPr>
          <w:sz w:val="20"/>
          <w:szCs w:val="20"/>
        </w:rPr>
      </w:pPr>
    </w:p>
    <w:p w:rsidR="00E20B70" w:rsidRDefault="00E20B70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pPr>
        <w:rPr>
          <w:sz w:val="20"/>
          <w:szCs w:val="20"/>
        </w:rPr>
      </w:pPr>
      <w:r w:rsidRPr="00711C41">
        <w:rPr>
          <w:sz w:val="20"/>
          <w:szCs w:val="20"/>
        </w:rPr>
        <w:t>4-52-14</w:t>
      </w:r>
    </w:p>
    <w:sectPr w:rsidR="00947C51" w:rsidSect="00C522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600" w:rsidRDefault="00433600">
      <w:r>
        <w:separator/>
      </w:r>
    </w:p>
  </w:endnote>
  <w:endnote w:type="continuationSeparator" w:id="1">
    <w:p w:rsidR="00433600" w:rsidRDefault="00433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72" w:rsidRDefault="00AF2772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72" w:rsidRDefault="00AF2772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72" w:rsidRDefault="00AF277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600" w:rsidRDefault="00433600">
      <w:r>
        <w:separator/>
      </w:r>
    </w:p>
  </w:footnote>
  <w:footnote w:type="continuationSeparator" w:id="1">
    <w:p w:rsidR="00433600" w:rsidRDefault="004336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72" w:rsidRDefault="00AF277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07552"/>
      <w:docPartObj>
        <w:docPartGallery w:val="Page Numbers (Top of Page)"/>
        <w:docPartUnique/>
      </w:docPartObj>
    </w:sdtPr>
    <w:sdtContent>
      <w:p w:rsidR="00AF2772" w:rsidRDefault="00340AE6">
        <w:pPr>
          <w:pStyle w:val="ac"/>
          <w:jc w:val="center"/>
        </w:pPr>
        <w:r w:rsidRPr="001A7E5C">
          <w:rPr>
            <w:sz w:val="20"/>
            <w:szCs w:val="20"/>
          </w:rPr>
          <w:fldChar w:fldCharType="begin"/>
        </w:r>
        <w:r w:rsidR="00AF2772" w:rsidRPr="001A7E5C">
          <w:rPr>
            <w:sz w:val="20"/>
            <w:szCs w:val="20"/>
          </w:rPr>
          <w:instrText xml:space="preserve"> PAGE   \* MERGEFORMAT </w:instrText>
        </w:r>
        <w:r w:rsidRPr="001A7E5C">
          <w:rPr>
            <w:sz w:val="20"/>
            <w:szCs w:val="20"/>
          </w:rPr>
          <w:fldChar w:fldCharType="separate"/>
        </w:r>
        <w:r w:rsidR="0043113E">
          <w:rPr>
            <w:noProof/>
            <w:sz w:val="20"/>
            <w:szCs w:val="20"/>
          </w:rPr>
          <w:t>2</w:t>
        </w:r>
        <w:r w:rsidRPr="001A7E5C">
          <w:rPr>
            <w:sz w:val="20"/>
            <w:szCs w:val="20"/>
          </w:rPr>
          <w:fldChar w:fldCharType="end"/>
        </w:r>
      </w:p>
    </w:sdtContent>
  </w:sdt>
  <w:p w:rsidR="00AF2772" w:rsidRDefault="00AF2772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72" w:rsidRDefault="00AF277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0A34442"/>
    <w:multiLevelType w:val="hybridMultilevel"/>
    <w:tmpl w:val="EA568C06"/>
    <w:lvl w:ilvl="0" w:tplc="42F41F4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9">
    <w:nsid w:val="56FD7A61"/>
    <w:multiLevelType w:val="hybridMultilevel"/>
    <w:tmpl w:val="8B58146E"/>
    <w:lvl w:ilvl="0" w:tplc="CE1ED5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1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10"/>
  </w:num>
  <w:num w:numId="7">
    <w:abstractNumId w:val="12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 w:numId="12">
    <w:abstractNumId w:val="8"/>
  </w:num>
  <w:num w:numId="13">
    <w:abstractNumId w:val="7"/>
  </w:num>
  <w:num w:numId="14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4854"/>
    <w:rsid w:val="00015920"/>
    <w:rsid w:val="00025131"/>
    <w:rsid w:val="00027413"/>
    <w:rsid w:val="00032FBD"/>
    <w:rsid w:val="000370DC"/>
    <w:rsid w:val="00044371"/>
    <w:rsid w:val="00057095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3924"/>
    <w:rsid w:val="000C4A04"/>
    <w:rsid w:val="000D1D1F"/>
    <w:rsid w:val="000D459B"/>
    <w:rsid w:val="000D5228"/>
    <w:rsid w:val="000D6EE7"/>
    <w:rsid w:val="000F2957"/>
    <w:rsid w:val="000F7784"/>
    <w:rsid w:val="00110637"/>
    <w:rsid w:val="00113454"/>
    <w:rsid w:val="00117A12"/>
    <w:rsid w:val="00120B21"/>
    <w:rsid w:val="00126777"/>
    <w:rsid w:val="001316C1"/>
    <w:rsid w:val="001425CB"/>
    <w:rsid w:val="001515CB"/>
    <w:rsid w:val="0015684E"/>
    <w:rsid w:val="00157B32"/>
    <w:rsid w:val="00157FAD"/>
    <w:rsid w:val="001832B8"/>
    <w:rsid w:val="001856E5"/>
    <w:rsid w:val="00190D61"/>
    <w:rsid w:val="00193ECD"/>
    <w:rsid w:val="001A04B6"/>
    <w:rsid w:val="001A0F24"/>
    <w:rsid w:val="001A4480"/>
    <w:rsid w:val="001A736A"/>
    <w:rsid w:val="001A7E5C"/>
    <w:rsid w:val="001C78FE"/>
    <w:rsid w:val="001E22C2"/>
    <w:rsid w:val="001F1015"/>
    <w:rsid w:val="001F1F66"/>
    <w:rsid w:val="001F269C"/>
    <w:rsid w:val="00205E4D"/>
    <w:rsid w:val="002068D7"/>
    <w:rsid w:val="002100B5"/>
    <w:rsid w:val="00241E80"/>
    <w:rsid w:val="00253ADB"/>
    <w:rsid w:val="002550D2"/>
    <w:rsid w:val="0026612B"/>
    <w:rsid w:val="00275313"/>
    <w:rsid w:val="00283A3A"/>
    <w:rsid w:val="00286BB6"/>
    <w:rsid w:val="00291A5A"/>
    <w:rsid w:val="00293130"/>
    <w:rsid w:val="00294241"/>
    <w:rsid w:val="002A2C7F"/>
    <w:rsid w:val="002B15D1"/>
    <w:rsid w:val="002C4317"/>
    <w:rsid w:val="002C7C92"/>
    <w:rsid w:val="002D489F"/>
    <w:rsid w:val="002E67DF"/>
    <w:rsid w:val="002E727F"/>
    <w:rsid w:val="002F1F91"/>
    <w:rsid w:val="00302D13"/>
    <w:rsid w:val="00304960"/>
    <w:rsid w:val="00310A05"/>
    <w:rsid w:val="00324BAB"/>
    <w:rsid w:val="00332828"/>
    <w:rsid w:val="0033608B"/>
    <w:rsid w:val="0033744D"/>
    <w:rsid w:val="00340AE6"/>
    <w:rsid w:val="00354186"/>
    <w:rsid w:val="0036013E"/>
    <w:rsid w:val="003626B4"/>
    <w:rsid w:val="00365179"/>
    <w:rsid w:val="0037728D"/>
    <w:rsid w:val="00380B58"/>
    <w:rsid w:val="00393DFB"/>
    <w:rsid w:val="00397BF5"/>
    <w:rsid w:val="003C7E02"/>
    <w:rsid w:val="003D6C0F"/>
    <w:rsid w:val="003E0690"/>
    <w:rsid w:val="003F1B4F"/>
    <w:rsid w:val="003F66E6"/>
    <w:rsid w:val="00404A3F"/>
    <w:rsid w:val="00404C03"/>
    <w:rsid w:val="0043113E"/>
    <w:rsid w:val="00433600"/>
    <w:rsid w:val="0043450F"/>
    <w:rsid w:val="0044385B"/>
    <w:rsid w:val="00460081"/>
    <w:rsid w:val="004639AA"/>
    <w:rsid w:val="00492839"/>
    <w:rsid w:val="004A0A7A"/>
    <w:rsid w:val="004B1FB1"/>
    <w:rsid w:val="004B4FC1"/>
    <w:rsid w:val="004C38DA"/>
    <w:rsid w:val="004E122B"/>
    <w:rsid w:val="005005CA"/>
    <w:rsid w:val="005007AC"/>
    <w:rsid w:val="00507247"/>
    <w:rsid w:val="00511A32"/>
    <w:rsid w:val="005170EA"/>
    <w:rsid w:val="00524CD9"/>
    <w:rsid w:val="00526E9F"/>
    <w:rsid w:val="005325FE"/>
    <w:rsid w:val="00543F41"/>
    <w:rsid w:val="00547AD8"/>
    <w:rsid w:val="0055013B"/>
    <w:rsid w:val="00563853"/>
    <w:rsid w:val="00564911"/>
    <w:rsid w:val="005724BC"/>
    <w:rsid w:val="00573743"/>
    <w:rsid w:val="005852A8"/>
    <w:rsid w:val="00590671"/>
    <w:rsid w:val="005918A3"/>
    <w:rsid w:val="005A5592"/>
    <w:rsid w:val="005A6610"/>
    <w:rsid w:val="005B3C25"/>
    <w:rsid w:val="005C0A5E"/>
    <w:rsid w:val="005C77FB"/>
    <w:rsid w:val="005D67E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457B3"/>
    <w:rsid w:val="00645897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B6E2E"/>
    <w:rsid w:val="006C42F1"/>
    <w:rsid w:val="006D44A4"/>
    <w:rsid w:val="006E070F"/>
    <w:rsid w:val="006E1015"/>
    <w:rsid w:val="006E3B84"/>
    <w:rsid w:val="006E6547"/>
    <w:rsid w:val="006F2BC6"/>
    <w:rsid w:val="006F775D"/>
    <w:rsid w:val="00704C39"/>
    <w:rsid w:val="00711C41"/>
    <w:rsid w:val="007274F7"/>
    <w:rsid w:val="00760B0C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6DD0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36474"/>
    <w:rsid w:val="008417E0"/>
    <w:rsid w:val="0084241F"/>
    <w:rsid w:val="00850616"/>
    <w:rsid w:val="008536BF"/>
    <w:rsid w:val="0086464F"/>
    <w:rsid w:val="00870F64"/>
    <w:rsid w:val="00897971"/>
    <w:rsid w:val="008C4786"/>
    <w:rsid w:val="008C66F2"/>
    <w:rsid w:val="008D687A"/>
    <w:rsid w:val="008E3854"/>
    <w:rsid w:val="008F10CC"/>
    <w:rsid w:val="008F1BFF"/>
    <w:rsid w:val="008F692A"/>
    <w:rsid w:val="00920512"/>
    <w:rsid w:val="00923B83"/>
    <w:rsid w:val="00933266"/>
    <w:rsid w:val="00947C51"/>
    <w:rsid w:val="0095411D"/>
    <w:rsid w:val="00956C12"/>
    <w:rsid w:val="00960D17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18F3"/>
    <w:rsid w:val="00A77B3E"/>
    <w:rsid w:val="00A819FA"/>
    <w:rsid w:val="00A878CB"/>
    <w:rsid w:val="00A93858"/>
    <w:rsid w:val="00AB1CC4"/>
    <w:rsid w:val="00AB687B"/>
    <w:rsid w:val="00AB7BD0"/>
    <w:rsid w:val="00AD0CCC"/>
    <w:rsid w:val="00AE1E2D"/>
    <w:rsid w:val="00AF2772"/>
    <w:rsid w:val="00B2104F"/>
    <w:rsid w:val="00B22602"/>
    <w:rsid w:val="00B22AB1"/>
    <w:rsid w:val="00B36B1E"/>
    <w:rsid w:val="00B556C6"/>
    <w:rsid w:val="00B63494"/>
    <w:rsid w:val="00B664A6"/>
    <w:rsid w:val="00B66816"/>
    <w:rsid w:val="00B74FE2"/>
    <w:rsid w:val="00B87C16"/>
    <w:rsid w:val="00B95DA2"/>
    <w:rsid w:val="00B976B3"/>
    <w:rsid w:val="00BA1363"/>
    <w:rsid w:val="00BA2AF4"/>
    <w:rsid w:val="00BB3E76"/>
    <w:rsid w:val="00BD4B00"/>
    <w:rsid w:val="00BE2C9D"/>
    <w:rsid w:val="00BF1025"/>
    <w:rsid w:val="00C051E0"/>
    <w:rsid w:val="00C21054"/>
    <w:rsid w:val="00C305C6"/>
    <w:rsid w:val="00C5221C"/>
    <w:rsid w:val="00C5263F"/>
    <w:rsid w:val="00C725A7"/>
    <w:rsid w:val="00C72B6B"/>
    <w:rsid w:val="00C74D00"/>
    <w:rsid w:val="00C8004A"/>
    <w:rsid w:val="00C81567"/>
    <w:rsid w:val="00C94D84"/>
    <w:rsid w:val="00CB1DCA"/>
    <w:rsid w:val="00CB5F4D"/>
    <w:rsid w:val="00CC47DE"/>
    <w:rsid w:val="00CD0E97"/>
    <w:rsid w:val="00CD1D27"/>
    <w:rsid w:val="00CD4A9A"/>
    <w:rsid w:val="00CD7B2D"/>
    <w:rsid w:val="00CF1414"/>
    <w:rsid w:val="00CF4FE4"/>
    <w:rsid w:val="00D046E7"/>
    <w:rsid w:val="00D065E0"/>
    <w:rsid w:val="00D06B5E"/>
    <w:rsid w:val="00D121D9"/>
    <w:rsid w:val="00D13F1E"/>
    <w:rsid w:val="00D22742"/>
    <w:rsid w:val="00D24E23"/>
    <w:rsid w:val="00D37CB4"/>
    <w:rsid w:val="00D43B65"/>
    <w:rsid w:val="00D47214"/>
    <w:rsid w:val="00D50164"/>
    <w:rsid w:val="00D557B3"/>
    <w:rsid w:val="00D641F6"/>
    <w:rsid w:val="00D73920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074D5"/>
    <w:rsid w:val="00E16487"/>
    <w:rsid w:val="00E20B70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5794"/>
    <w:rsid w:val="00E76DD4"/>
    <w:rsid w:val="00E77AC8"/>
    <w:rsid w:val="00E84AE9"/>
    <w:rsid w:val="00E90EC8"/>
    <w:rsid w:val="00E92CDE"/>
    <w:rsid w:val="00EA5ABC"/>
    <w:rsid w:val="00EC7D5F"/>
    <w:rsid w:val="00EE29B4"/>
    <w:rsid w:val="00EE4C47"/>
    <w:rsid w:val="00EF5FEA"/>
    <w:rsid w:val="00EF75CA"/>
    <w:rsid w:val="00F10FF0"/>
    <w:rsid w:val="00F12EA8"/>
    <w:rsid w:val="00F1469E"/>
    <w:rsid w:val="00F3369C"/>
    <w:rsid w:val="00F44641"/>
    <w:rsid w:val="00F53653"/>
    <w:rsid w:val="00F60575"/>
    <w:rsid w:val="00F67758"/>
    <w:rsid w:val="00F82262"/>
    <w:rsid w:val="00F86E6E"/>
    <w:rsid w:val="00F90294"/>
    <w:rsid w:val="00F940FE"/>
    <w:rsid w:val="00F97BFF"/>
    <w:rsid w:val="00FA071C"/>
    <w:rsid w:val="00FA219B"/>
    <w:rsid w:val="00FA5C4A"/>
    <w:rsid w:val="00FC00F8"/>
    <w:rsid w:val="00FC1C07"/>
    <w:rsid w:val="00FC6E93"/>
    <w:rsid w:val="00FD5208"/>
    <w:rsid w:val="00FE5BE8"/>
    <w:rsid w:val="00FE6B3E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C5221C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F8226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2511F-90AF-4231-81DC-4A763E22F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Home</Company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5</cp:revision>
  <cp:lastPrinted>2020-06-22T03:02:00Z</cp:lastPrinted>
  <dcterms:created xsi:type="dcterms:W3CDTF">2021-12-03T08:59:00Z</dcterms:created>
  <dcterms:modified xsi:type="dcterms:W3CDTF">2021-12-06T03:24:00Z</dcterms:modified>
</cp:coreProperties>
</file>